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2B66D" w14:textId="77777777" w:rsidR="00FA3B86" w:rsidRPr="00EC1BA2" w:rsidRDefault="00EC1BA2" w:rsidP="00906409">
      <w:pPr>
        <w:rPr>
          <w:sz w:val="32"/>
          <w:szCs w:val="32"/>
          <w:u w:val="single"/>
        </w:rPr>
      </w:pPr>
      <w:r w:rsidRPr="00EC1BA2">
        <w:rPr>
          <w:sz w:val="32"/>
          <w:szCs w:val="32"/>
          <w:u w:val="single"/>
        </w:rPr>
        <w:t>INFORME MENSUAL DE ACTIVIDADES</w:t>
      </w:r>
    </w:p>
    <w:p w14:paraId="5F551A07" w14:textId="48AB24D2" w:rsidR="00FA3B86" w:rsidRPr="00ED4B37" w:rsidRDefault="00EC1BA2">
      <w:r w:rsidRPr="00ED4B37">
        <w:rPr>
          <w:b/>
        </w:rPr>
        <w:t xml:space="preserve">Contratista: </w:t>
      </w:r>
      <w:r w:rsidRPr="00ED4B37">
        <w:t>Ana María López Moreno</w:t>
      </w:r>
      <w:bookmarkStart w:id="0" w:name="_GoBack"/>
      <w:bookmarkEnd w:id="0"/>
      <w:r w:rsidRPr="00ED4B37">
        <w:br/>
      </w:r>
      <w:r w:rsidRPr="00ED4B37">
        <w:rPr>
          <w:b/>
        </w:rPr>
        <w:t xml:space="preserve">Documento: </w:t>
      </w:r>
      <w:r w:rsidRPr="00ED4B37">
        <w:t>1.016.111.572</w:t>
      </w:r>
      <w:r w:rsidRPr="00ED4B37">
        <w:br/>
      </w:r>
      <w:r w:rsidRPr="00ED4B37">
        <w:rPr>
          <w:b/>
        </w:rPr>
        <w:t xml:space="preserve">Entidad: </w:t>
      </w:r>
      <w:r w:rsidRPr="00ED4B37">
        <w:t>Departamento Administrativo de la Presidencia de la República</w:t>
      </w:r>
      <w:r w:rsidRPr="00ED4B37">
        <w:br/>
      </w:r>
      <w:r w:rsidRPr="00ED4B37">
        <w:rPr>
          <w:b/>
        </w:rPr>
        <w:t xml:space="preserve">Objeto del contrato: </w:t>
      </w:r>
      <w:r w:rsidRPr="00ED4B37">
        <w:t xml:space="preserve">Prestar los servicios como auxiliar administrativo para apoyar los </w:t>
      </w:r>
      <w:r w:rsidRPr="00ED4B37">
        <w:t>procesos operativos del Área Administrativa.</w:t>
      </w:r>
      <w:r w:rsidRPr="00ED4B37">
        <w:br/>
      </w:r>
      <w:r w:rsidRPr="00ED4B37">
        <w:rPr>
          <w:b/>
        </w:rPr>
        <w:t xml:space="preserve">Periodo del informe: </w:t>
      </w:r>
      <w:r w:rsidR="00525CFF">
        <w:t>01</w:t>
      </w:r>
      <w:r w:rsidR="00ED4B37" w:rsidRPr="00ED4B37">
        <w:t xml:space="preserve"> de </w:t>
      </w:r>
      <w:r w:rsidR="00525CFF">
        <w:t>marzo</w:t>
      </w:r>
      <w:r w:rsidR="00ED4B37" w:rsidRPr="00ED4B37">
        <w:t xml:space="preserve"> </w:t>
      </w:r>
      <w:r w:rsidR="00ED4B37">
        <w:t>–</w:t>
      </w:r>
      <w:r w:rsidR="00ED4B37" w:rsidRPr="00ED4B37">
        <w:t xml:space="preserve"> </w:t>
      </w:r>
      <w:r w:rsidR="00525CFF">
        <w:t>30</w:t>
      </w:r>
      <w:r w:rsidR="00ED4B37">
        <w:t xml:space="preserve"> de </w:t>
      </w:r>
      <w:r w:rsidR="00525CFF">
        <w:t>marzo</w:t>
      </w:r>
      <w:r w:rsidR="00ED4B37">
        <w:t xml:space="preserve"> del 2026</w:t>
      </w:r>
      <w:r w:rsidRPr="00ED4B37">
        <w:br/>
      </w:r>
      <w:r w:rsidRPr="00ED4B37">
        <w:rPr>
          <w:b/>
        </w:rPr>
        <w:t xml:space="preserve">Supervisor del contrato: </w:t>
      </w:r>
      <w:r w:rsidR="00525CFF">
        <w:t>Williams Stevens Hospital Esquivel</w:t>
      </w:r>
      <w:r w:rsidRPr="00ED4B37">
        <w:br/>
      </w:r>
      <w:r w:rsidRPr="00ED4B37">
        <w:br/>
        <w:t>Relación de actividades desarrolladas durante el periodo reportado:</w:t>
      </w:r>
    </w:p>
    <w:tbl>
      <w:tblPr>
        <w:tblStyle w:val="Tablaconcuadrcula"/>
        <w:tblW w:w="8897" w:type="dxa"/>
        <w:tblLook w:val="04A0" w:firstRow="1" w:lastRow="0" w:firstColumn="1" w:lastColumn="0" w:noHBand="0" w:noVBand="1"/>
      </w:tblPr>
      <w:tblGrid>
        <w:gridCol w:w="534"/>
        <w:gridCol w:w="2693"/>
        <w:gridCol w:w="2835"/>
        <w:gridCol w:w="2835"/>
      </w:tblGrid>
      <w:tr w:rsidR="00FA3B86" w:rsidRPr="00ED4B37" w14:paraId="550E2A00" w14:textId="77777777" w:rsidTr="00750720">
        <w:tc>
          <w:tcPr>
            <w:tcW w:w="534" w:type="dxa"/>
          </w:tcPr>
          <w:p w14:paraId="5ED45C80" w14:textId="77777777" w:rsidR="00FA3B86" w:rsidRPr="00ED4B37" w:rsidRDefault="00EC1BA2">
            <w:r w:rsidRPr="00ED4B37">
              <w:t>No.</w:t>
            </w:r>
          </w:p>
        </w:tc>
        <w:tc>
          <w:tcPr>
            <w:tcW w:w="2693" w:type="dxa"/>
          </w:tcPr>
          <w:p w14:paraId="13ED922A" w14:textId="77777777" w:rsidR="00FA3B86" w:rsidRPr="00ED4B37" w:rsidRDefault="00EC1BA2">
            <w:r w:rsidRPr="00ED4B37">
              <w:t>Obligación contractual</w:t>
            </w:r>
          </w:p>
        </w:tc>
        <w:tc>
          <w:tcPr>
            <w:tcW w:w="2835" w:type="dxa"/>
          </w:tcPr>
          <w:p w14:paraId="1C0D0BCF" w14:textId="77777777" w:rsidR="00FA3B86" w:rsidRPr="00ED4B37" w:rsidRDefault="00EC1BA2">
            <w:r w:rsidRPr="00ED4B37">
              <w:t>Actividades realizadas</w:t>
            </w:r>
          </w:p>
        </w:tc>
        <w:tc>
          <w:tcPr>
            <w:tcW w:w="2835" w:type="dxa"/>
          </w:tcPr>
          <w:p w14:paraId="3B8AC0AB" w14:textId="77777777" w:rsidR="00FA3B86" w:rsidRPr="00ED4B37" w:rsidRDefault="00EC1BA2">
            <w:r w:rsidRPr="00ED4B37">
              <w:t>Resultados / Evidencias</w:t>
            </w:r>
          </w:p>
        </w:tc>
      </w:tr>
      <w:tr w:rsidR="00FA3B86" w:rsidRPr="00ED4B37" w14:paraId="2C369AAD" w14:textId="77777777" w:rsidTr="00750720">
        <w:tc>
          <w:tcPr>
            <w:tcW w:w="534" w:type="dxa"/>
          </w:tcPr>
          <w:p w14:paraId="1B6E1F97" w14:textId="77777777" w:rsidR="00FA3B86" w:rsidRPr="00ED4B37" w:rsidRDefault="00EC1BA2">
            <w:r w:rsidRPr="00ED4B37">
              <w:t>1</w:t>
            </w:r>
          </w:p>
        </w:tc>
        <w:tc>
          <w:tcPr>
            <w:tcW w:w="2693" w:type="dxa"/>
          </w:tcPr>
          <w:p w14:paraId="6ABE924F" w14:textId="77777777" w:rsidR="00FA3B86" w:rsidRPr="00ED4B37" w:rsidRDefault="00EC1BA2">
            <w:r w:rsidRPr="00ED4B37">
              <w:t>Brindar apoyo administrativo y operativo a las dependencias del Área Administrativa.</w:t>
            </w:r>
          </w:p>
        </w:tc>
        <w:tc>
          <w:tcPr>
            <w:tcW w:w="2835" w:type="dxa"/>
          </w:tcPr>
          <w:p w14:paraId="2BFFD238" w14:textId="17F3C950" w:rsidR="00FA3B86" w:rsidRPr="00ED4B37" w:rsidRDefault="002A72C4">
            <w:r>
              <w:t>Se a</w:t>
            </w:r>
            <w:r w:rsidR="002E5B3C" w:rsidRPr="002E5B3C">
              <w:t>poyo en la organización de tareas administrativas del área y atención de requerimientos internos.</w:t>
            </w:r>
          </w:p>
        </w:tc>
        <w:tc>
          <w:tcPr>
            <w:tcW w:w="2835" w:type="dxa"/>
          </w:tcPr>
          <w:p w14:paraId="103068F1" w14:textId="75B23E44" w:rsidR="00FA3B86" w:rsidRPr="00ED4B37" w:rsidRDefault="005F2874">
            <w:r w:rsidRPr="005F2874">
              <w:t>Gestión oportuna de solicitudes administrativas del área.</w:t>
            </w:r>
          </w:p>
        </w:tc>
      </w:tr>
      <w:tr w:rsidR="00FA3B86" w:rsidRPr="00ED4B37" w14:paraId="66D4846D" w14:textId="77777777" w:rsidTr="00750720">
        <w:tc>
          <w:tcPr>
            <w:tcW w:w="534" w:type="dxa"/>
          </w:tcPr>
          <w:p w14:paraId="45D8B05F" w14:textId="77777777" w:rsidR="00FA3B86" w:rsidRPr="00ED4B37" w:rsidRDefault="00EC1BA2">
            <w:r w:rsidRPr="00ED4B37">
              <w:t>2</w:t>
            </w:r>
          </w:p>
        </w:tc>
        <w:tc>
          <w:tcPr>
            <w:tcW w:w="2693" w:type="dxa"/>
          </w:tcPr>
          <w:p w14:paraId="24F2F7F7" w14:textId="77777777" w:rsidR="00FA3B86" w:rsidRPr="00ED4B37" w:rsidRDefault="00EC1BA2">
            <w:r w:rsidRPr="00ED4B37">
              <w:t>Organización, sistematización y actualización de información, bases de datos y matrices.</w:t>
            </w:r>
          </w:p>
        </w:tc>
        <w:tc>
          <w:tcPr>
            <w:tcW w:w="2835" w:type="dxa"/>
          </w:tcPr>
          <w:p w14:paraId="181F9533" w14:textId="513EC53D" w:rsidR="00FA3B86" w:rsidRPr="00ED4B37" w:rsidRDefault="002A72C4">
            <w:r>
              <w:t>Este mes n</w:t>
            </w:r>
            <w:r w:rsidR="005F2874">
              <w:t xml:space="preserve">o se realizó </w:t>
            </w:r>
            <w:r>
              <w:t>esta actividad</w:t>
            </w:r>
          </w:p>
        </w:tc>
        <w:tc>
          <w:tcPr>
            <w:tcW w:w="2835" w:type="dxa"/>
          </w:tcPr>
          <w:p w14:paraId="0EAB9089" w14:textId="4D38F5EB" w:rsidR="00FA3B86" w:rsidRPr="00ED4B37" w:rsidRDefault="00906409">
            <w:r>
              <w:t>No se presenta evidencia.</w:t>
            </w:r>
          </w:p>
        </w:tc>
      </w:tr>
      <w:tr w:rsidR="00FA3B86" w:rsidRPr="00ED4B37" w14:paraId="114DD238" w14:textId="77777777" w:rsidTr="00750720">
        <w:tc>
          <w:tcPr>
            <w:tcW w:w="534" w:type="dxa"/>
          </w:tcPr>
          <w:p w14:paraId="01E92D55" w14:textId="77777777" w:rsidR="00FA3B86" w:rsidRPr="00ED4B37" w:rsidRDefault="00EC1BA2">
            <w:r w:rsidRPr="00ED4B37">
              <w:t>3</w:t>
            </w:r>
          </w:p>
        </w:tc>
        <w:tc>
          <w:tcPr>
            <w:tcW w:w="2693" w:type="dxa"/>
          </w:tcPr>
          <w:p w14:paraId="697CC049" w14:textId="77777777" w:rsidR="00FA3B86" w:rsidRPr="00ED4B37" w:rsidRDefault="00EC1BA2">
            <w:r w:rsidRPr="00ED4B37">
              <w:t xml:space="preserve">Elaboración de borradores de documentos administrativos, </w:t>
            </w:r>
            <w:r w:rsidRPr="00ED4B37">
              <w:t>oficios, memorandos e informes.</w:t>
            </w:r>
          </w:p>
        </w:tc>
        <w:tc>
          <w:tcPr>
            <w:tcW w:w="2835" w:type="dxa"/>
          </w:tcPr>
          <w:p w14:paraId="71E9A961" w14:textId="2221561A" w:rsidR="00FA3B86" w:rsidRPr="00ED4B37" w:rsidRDefault="002A72C4">
            <w:r>
              <w:t>Este mes no se realizó esta actividad</w:t>
            </w:r>
          </w:p>
        </w:tc>
        <w:tc>
          <w:tcPr>
            <w:tcW w:w="2835" w:type="dxa"/>
          </w:tcPr>
          <w:p w14:paraId="2C13DE8F" w14:textId="5F38607D" w:rsidR="00FA3B86" w:rsidRPr="00ED4B37" w:rsidRDefault="00906409">
            <w:r>
              <w:t>No se presenta evidencia.</w:t>
            </w:r>
          </w:p>
        </w:tc>
      </w:tr>
      <w:tr w:rsidR="00FA3B86" w:rsidRPr="00ED4B37" w14:paraId="61B3AD55" w14:textId="77777777" w:rsidTr="00750720">
        <w:tc>
          <w:tcPr>
            <w:tcW w:w="534" w:type="dxa"/>
          </w:tcPr>
          <w:p w14:paraId="71865FA5" w14:textId="77777777" w:rsidR="00FA3B86" w:rsidRPr="00ED4B37" w:rsidRDefault="00EC1BA2">
            <w:r w:rsidRPr="00ED4B37">
              <w:t>4</w:t>
            </w:r>
          </w:p>
        </w:tc>
        <w:tc>
          <w:tcPr>
            <w:tcW w:w="2693" w:type="dxa"/>
          </w:tcPr>
          <w:p w14:paraId="4B102AB6" w14:textId="77777777" w:rsidR="00FA3B86" w:rsidRPr="00ED4B37" w:rsidRDefault="00EC1BA2">
            <w:r w:rsidRPr="00ED4B37">
              <w:t>Apoyo a la gestión documental del área.</w:t>
            </w:r>
          </w:p>
        </w:tc>
        <w:tc>
          <w:tcPr>
            <w:tcW w:w="2835" w:type="dxa"/>
          </w:tcPr>
          <w:p w14:paraId="46436601" w14:textId="68E56939" w:rsidR="00FA3B86" w:rsidRPr="00ED4B37" w:rsidRDefault="003F24FB">
            <w:r w:rsidRPr="003F24FB">
              <w:t>Clasificación, organización y archivo de documentos físicos</w:t>
            </w:r>
            <w:r w:rsidR="005F2874">
              <w:t>.</w:t>
            </w:r>
          </w:p>
        </w:tc>
        <w:tc>
          <w:tcPr>
            <w:tcW w:w="2835" w:type="dxa"/>
          </w:tcPr>
          <w:p w14:paraId="22ACFEB2" w14:textId="1C1C2923" w:rsidR="00FA3B86" w:rsidRPr="00ED4B37" w:rsidRDefault="005F2874">
            <w:r w:rsidRPr="005F2874">
              <w:t>Documentación organizada conforme a lineamientos institucionales.</w:t>
            </w:r>
          </w:p>
        </w:tc>
      </w:tr>
      <w:tr w:rsidR="00FA3B86" w:rsidRPr="00ED4B37" w14:paraId="75804B6C" w14:textId="77777777" w:rsidTr="00750720">
        <w:tc>
          <w:tcPr>
            <w:tcW w:w="534" w:type="dxa"/>
          </w:tcPr>
          <w:p w14:paraId="450D7856" w14:textId="77777777" w:rsidR="00FA3B86" w:rsidRPr="00ED4B37" w:rsidRDefault="00EC1BA2">
            <w:r w:rsidRPr="00ED4B37">
              <w:t>5</w:t>
            </w:r>
          </w:p>
        </w:tc>
        <w:tc>
          <w:tcPr>
            <w:tcW w:w="2693" w:type="dxa"/>
          </w:tcPr>
          <w:p w14:paraId="30CE48A5" w14:textId="77777777" w:rsidR="00FA3B86" w:rsidRPr="00ED4B37" w:rsidRDefault="00EC1BA2">
            <w:r w:rsidRPr="00ED4B37">
              <w:t>Seguimiento administrativo a actividades, cronogramas y compromisos.</w:t>
            </w:r>
          </w:p>
        </w:tc>
        <w:tc>
          <w:tcPr>
            <w:tcW w:w="2835" w:type="dxa"/>
          </w:tcPr>
          <w:p w14:paraId="74C5ADC4" w14:textId="03DB8365" w:rsidR="00FA3B86" w:rsidRPr="00ED4B37" w:rsidRDefault="003F24FB">
            <w:r w:rsidRPr="003F24FB">
              <w:t>Consolidación de información sobre actividades programadas</w:t>
            </w:r>
            <w:r w:rsidR="005F2874">
              <w:t>.</w:t>
            </w:r>
          </w:p>
        </w:tc>
        <w:tc>
          <w:tcPr>
            <w:tcW w:w="2835" w:type="dxa"/>
          </w:tcPr>
          <w:p w14:paraId="5EA83183" w14:textId="6416214B" w:rsidR="00FA3B86" w:rsidRPr="00ED4B37" w:rsidRDefault="005F2874">
            <w:r w:rsidRPr="005F2874">
              <w:t>Reportes de avance y seguimiento de actividades.</w:t>
            </w:r>
          </w:p>
        </w:tc>
      </w:tr>
      <w:tr w:rsidR="00FA3B86" w:rsidRPr="00ED4B37" w14:paraId="59A6DF81" w14:textId="77777777" w:rsidTr="00750720">
        <w:trPr>
          <w:trHeight w:val="1132"/>
        </w:trPr>
        <w:tc>
          <w:tcPr>
            <w:tcW w:w="534" w:type="dxa"/>
          </w:tcPr>
          <w:p w14:paraId="55DA7075" w14:textId="77777777" w:rsidR="00FA3B86" w:rsidRPr="00ED4B37" w:rsidRDefault="00EC1BA2">
            <w:r w:rsidRPr="00ED4B37">
              <w:t>6</w:t>
            </w:r>
          </w:p>
        </w:tc>
        <w:tc>
          <w:tcPr>
            <w:tcW w:w="2693" w:type="dxa"/>
          </w:tcPr>
          <w:p w14:paraId="38192D05" w14:textId="77777777" w:rsidR="00FA3B86" w:rsidRPr="00ED4B37" w:rsidRDefault="00EC1BA2">
            <w:r w:rsidRPr="00ED4B37">
              <w:t>Apoyo logístico y administrativo en reuniones y elabora</w:t>
            </w:r>
            <w:r w:rsidRPr="00ED4B37">
              <w:t>ción de actas.</w:t>
            </w:r>
          </w:p>
        </w:tc>
        <w:tc>
          <w:tcPr>
            <w:tcW w:w="2835" w:type="dxa"/>
          </w:tcPr>
          <w:p w14:paraId="38E0DD9A" w14:textId="11B19AE8" w:rsidR="00FA3B86" w:rsidRPr="00ED4B37" w:rsidRDefault="003F24FB">
            <w:r w:rsidRPr="003F24FB">
              <w:t>Apoyo logístico en reuniones del área</w:t>
            </w:r>
          </w:p>
        </w:tc>
        <w:tc>
          <w:tcPr>
            <w:tcW w:w="2835" w:type="dxa"/>
          </w:tcPr>
          <w:p w14:paraId="25A22D0C" w14:textId="311F40AF" w:rsidR="00FA3B86" w:rsidRPr="00ED4B37" w:rsidRDefault="00906409">
            <w:r>
              <w:t>No se presenta evidencia.</w:t>
            </w:r>
          </w:p>
        </w:tc>
      </w:tr>
      <w:tr w:rsidR="00FA3B86" w:rsidRPr="00ED4B37" w14:paraId="239DF194" w14:textId="77777777" w:rsidTr="00750720">
        <w:trPr>
          <w:trHeight w:val="1076"/>
        </w:trPr>
        <w:tc>
          <w:tcPr>
            <w:tcW w:w="534" w:type="dxa"/>
          </w:tcPr>
          <w:p w14:paraId="71D92FE7" w14:textId="77777777" w:rsidR="00FA3B86" w:rsidRPr="00ED4B37" w:rsidRDefault="00EC1BA2">
            <w:r w:rsidRPr="00ED4B37">
              <w:t>7</w:t>
            </w:r>
          </w:p>
        </w:tc>
        <w:tc>
          <w:tcPr>
            <w:tcW w:w="2693" w:type="dxa"/>
          </w:tcPr>
          <w:p w14:paraId="340F9B2B" w14:textId="77777777" w:rsidR="00FA3B86" w:rsidRPr="00ED4B37" w:rsidRDefault="00EC1BA2">
            <w:r w:rsidRPr="00ED4B37">
              <w:t>Recopilación y organización de información requerida por dependencias.</w:t>
            </w:r>
          </w:p>
        </w:tc>
        <w:tc>
          <w:tcPr>
            <w:tcW w:w="2835" w:type="dxa"/>
          </w:tcPr>
          <w:p w14:paraId="55C089FA" w14:textId="4DC07A44" w:rsidR="00FA3B86" w:rsidRPr="00ED4B37" w:rsidRDefault="003F24FB">
            <w:r w:rsidRPr="003F24FB">
              <w:t>Recopilación y organización de información solicitada por dependencias internas.</w:t>
            </w:r>
          </w:p>
        </w:tc>
        <w:tc>
          <w:tcPr>
            <w:tcW w:w="2835" w:type="dxa"/>
          </w:tcPr>
          <w:p w14:paraId="567A0EFD" w14:textId="3F0774ED" w:rsidR="00FA3B86" w:rsidRPr="00ED4B37" w:rsidRDefault="005F2874">
            <w:r w:rsidRPr="005F2874">
              <w:t>Información consolidada para consultas internas.</w:t>
            </w:r>
          </w:p>
        </w:tc>
      </w:tr>
      <w:tr w:rsidR="00FA3B86" w:rsidRPr="00ED4B37" w14:paraId="6035120B" w14:textId="77777777" w:rsidTr="00750720">
        <w:tc>
          <w:tcPr>
            <w:tcW w:w="534" w:type="dxa"/>
          </w:tcPr>
          <w:p w14:paraId="7D49834B" w14:textId="77777777" w:rsidR="00FA3B86" w:rsidRPr="00ED4B37" w:rsidRDefault="00EC1BA2">
            <w:r w:rsidRPr="00ED4B37">
              <w:t>8</w:t>
            </w:r>
          </w:p>
        </w:tc>
        <w:tc>
          <w:tcPr>
            <w:tcW w:w="2693" w:type="dxa"/>
          </w:tcPr>
          <w:p w14:paraId="083ECDDC" w14:textId="77777777" w:rsidR="00FA3B86" w:rsidRPr="00ED4B37" w:rsidRDefault="00EC1BA2">
            <w:r w:rsidRPr="00ED4B37">
              <w:t>Apoyo en actividades administrativas relacionadas con inventarios y recursos.</w:t>
            </w:r>
          </w:p>
        </w:tc>
        <w:tc>
          <w:tcPr>
            <w:tcW w:w="2835" w:type="dxa"/>
          </w:tcPr>
          <w:p w14:paraId="6C6C1CE7" w14:textId="424698F9" w:rsidR="00906409" w:rsidRPr="00ED4B37" w:rsidRDefault="00906409">
            <w:r w:rsidRPr="00906409">
              <w:t>Para el presente periodo no se me</w:t>
            </w:r>
            <w:r>
              <w:t xml:space="preserve"> asigno</w:t>
            </w:r>
          </w:p>
        </w:tc>
        <w:tc>
          <w:tcPr>
            <w:tcW w:w="2835" w:type="dxa"/>
          </w:tcPr>
          <w:p w14:paraId="0A9DBBAA" w14:textId="01558455" w:rsidR="00FA3B86" w:rsidRPr="00ED4B37" w:rsidRDefault="00906409">
            <w:r>
              <w:t>No se presenta evidencia.</w:t>
            </w:r>
          </w:p>
        </w:tc>
      </w:tr>
      <w:tr w:rsidR="00FA3B86" w:rsidRPr="00ED4B37" w14:paraId="53FE072A" w14:textId="77777777" w:rsidTr="00750720">
        <w:tc>
          <w:tcPr>
            <w:tcW w:w="534" w:type="dxa"/>
          </w:tcPr>
          <w:p w14:paraId="6F020D0E" w14:textId="77777777" w:rsidR="00FA3B86" w:rsidRPr="00ED4B37" w:rsidRDefault="00EC1BA2">
            <w:r w:rsidRPr="00ED4B37">
              <w:lastRenderedPageBreak/>
              <w:t>9</w:t>
            </w:r>
          </w:p>
        </w:tc>
        <w:tc>
          <w:tcPr>
            <w:tcW w:w="2693" w:type="dxa"/>
          </w:tcPr>
          <w:p w14:paraId="3CBBC2DB" w14:textId="77777777" w:rsidR="00FA3B86" w:rsidRPr="00ED4B37" w:rsidRDefault="00EC1BA2">
            <w:r w:rsidRPr="00ED4B37">
              <w:t>Actualización de formatos, aplicativos y sistemas institucionales.</w:t>
            </w:r>
          </w:p>
        </w:tc>
        <w:tc>
          <w:tcPr>
            <w:tcW w:w="2835" w:type="dxa"/>
          </w:tcPr>
          <w:p w14:paraId="0A2F0D46" w14:textId="4AED439D" w:rsidR="00FA3B86" w:rsidRPr="00ED4B37" w:rsidRDefault="002A72C4">
            <w:r>
              <w:t xml:space="preserve">Se brindo </w:t>
            </w:r>
            <w:r w:rsidR="00E200C5">
              <w:t>apoyo en</w:t>
            </w:r>
            <w:r>
              <w:t xml:space="preserve"> la </w:t>
            </w:r>
            <w:r w:rsidR="00E200C5">
              <w:t xml:space="preserve">construcción y </w:t>
            </w:r>
            <w:r>
              <w:t>verificación de los formatos institucionales.</w:t>
            </w:r>
          </w:p>
        </w:tc>
        <w:tc>
          <w:tcPr>
            <w:tcW w:w="2835" w:type="dxa"/>
          </w:tcPr>
          <w:p w14:paraId="4A1CF55F" w14:textId="1A251128" w:rsidR="00FA3B86" w:rsidRPr="00ED4B37" w:rsidRDefault="005F2874">
            <w:r w:rsidRPr="005F2874">
              <w:t>Formatos institucionales actualizados.</w:t>
            </w:r>
          </w:p>
        </w:tc>
      </w:tr>
      <w:tr w:rsidR="00FA3B86" w:rsidRPr="00ED4B37" w14:paraId="5BA14E89" w14:textId="77777777" w:rsidTr="00750720">
        <w:tc>
          <w:tcPr>
            <w:tcW w:w="534" w:type="dxa"/>
          </w:tcPr>
          <w:p w14:paraId="5365C54D" w14:textId="77777777" w:rsidR="00FA3B86" w:rsidRPr="00ED4B37" w:rsidRDefault="00EC1BA2">
            <w:r w:rsidRPr="00ED4B37">
              <w:t>10</w:t>
            </w:r>
          </w:p>
        </w:tc>
        <w:tc>
          <w:tcPr>
            <w:tcW w:w="2693" w:type="dxa"/>
          </w:tcPr>
          <w:p w14:paraId="024EFC29" w14:textId="77777777" w:rsidR="00FA3B86" w:rsidRPr="00ED4B37" w:rsidRDefault="00EC1BA2">
            <w:r w:rsidRPr="00ED4B37">
              <w:t>Apoyo a actividades del Sistema Integrado de Gestión.</w:t>
            </w:r>
          </w:p>
        </w:tc>
        <w:tc>
          <w:tcPr>
            <w:tcW w:w="2835" w:type="dxa"/>
          </w:tcPr>
          <w:p w14:paraId="2B2C5490" w14:textId="7B3ACB89" w:rsidR="00FA3B86" w:rsidRPr="00ED4B37" w:rsidRDefault="004D3439">
            <w:r w:rsidRPr="004D3439">
              <w:t>Organización de evidencias y apoyo en seguimiento a acciones de mejora del área.</w:t>
            </w:r>
          </w:p>
        </w:tc>
        <w:tc>
          <w:tcPr>
            <w:tcW w:w="2835" w:type="dxa"/>
          </w:tcPr>
          <w:p w14:paraId="5EB4DD79" w14:textId="1067ECA5" w:rsidR="00FA3B86" w:rsidRPr="00ED4B37" w:rsidRDefault="005F2874">
            <w:r w:rsidRPr="005F2874">
              <w:t>Evidencias organizadas para procesos de gestión institucional.</w:t>
            </w:r>
          </w:p>
        </w:tc>
      </w:tr>
      <w:tr w:rsidR="00FA3B86" w:rsidRPr="00ED4B37" w14:paraId="72C46FB3" w14:textId="77777777" w:rsidTr="00750720">
        <w:tc>
          <w:tcPr>
            <w:tcW w:w="534" w:type="dxa"/>
          </w:tcPr>
          <w:p w14:paraId="564EC6F8" w14:textId="77777777" w:rsidR="00FA3B86" w:rsidRPr="00ED4B37" w:rsidRDefault="00EC1BA2">
            <w:r w:rsidRPr="00ED4B37">
              <w:t>11</w:t>
            </w:r>
          </w:p>
        </w:tc>
        <w:tc>
          <w:tcPr>
            <w:tcW w:w="2693" w:type="dxa"/>
          </w:tcPr>
          <w:p w14:paraId="2733F2D5" w14:textId="77777777" w:rsidR="00FA3B86" w:rsidRPr="00ED4B37" w:rsidRDefault="00EC1BA2">
            <w:r w:rsidRPr="00ED4B37">
              <w:t>Atención de requerimientos administrativos internos.</w:t>
            </w:r>
          </w:p>
        </w:tc>
        <w:tc>
          <w:tcPr>
            <w:tcW w:w="2835" w:type="dxa"/>
          </w:tcPr>
          <w:p w14:paraId="0EF7ADF3" w14:textId="249A9282" w:rsidR="00FA3B86" w:rsidRPr="00ED4B37" w:rsidRDefault="004D3439">
            <w:r w:rsidRPr="004D3439">
              <w:t>Atención de solicitudes internas relacionadas con información y gestión administrativa.</w:t>
            </w:r>
          </w:p>
        </w:tc>
        <w:tc>
          <w:tcPr>
            <w:tcW w:w="2835" w:type="dxa"/>
          </w:tcPr>
          <w:p w14:paraId="4ED8EB37" w14:textId="22A5EE01" w:rsidR="00FA3B86" w:rsidRPr="00ED4B37" w:rsidRDefault="005F2874">
            <w:r w:rsidRPr="005F2874">
              <w:t>Respuestas oportunas a requerimientos del área.</w:t>
            </w:r>
          </w:p>
        </w:tc>
      </w:tr>
      <w:tr w:rsidR="00FA3B86" w:rsidRPr="00ED4B37" w14:paraId="0CDC1367" w14:textId="77777777" w:rsidTr="00750720">
        <w:tc>
          <w:tcPr>
            <w:tcW w:w="534" w:type="dxa"/>
          </w:tcPr>
          <w:p w14:paraId="74FE143E" w14:textId="77777777" w:rsidR="00FA3B86" w:rsidRPr="00ED4B37" w:rsidRDefault="00EC1BA2">
            <w:r w:rsidRPr="00ED4B37">
              <w:t>12</w:t>
            </w:r>
          </w:p>
        </w:tc>
        <w:tc>
          <w:tcPr>
            <w:tcW w:w="2693" w:type="dxa"/>
          </w:tcPr>
          <w:p w14:paraId="525B9638" w14:textId="77777777" w:rsidR="00FA3B86" w:rsidRPr="00ED4B37" w:rsidRDefault="00EC1BA2">
            <w:r w:rsidRPr="00ED4B37">
              <w:t>Presentación de informes de actividades del contrato.</w:t>
            </w:r>
          </w:p>
        </w:tc>
        <w:tc>
          <w:tcPr>
            <w:tcW w:w="2835" w:type="dxa"/>
          </w:tcPr>
          <w:p w14:paraId="1E9EBA63" w14:textId="4DC7C13F" w:rsidR="00FA3B86" w:rsidRPr="00ED4B37" w:rsidRDefault="00E200C5">
            <w:r>
              <w:t>Se elaboro en informe mensual de actividades correspondientes al mes de marzo.</w:t>
            </w:r>
          </w:p>
        </w:tc>
        <w:tc>
          <w:tcPr>
            <w:tcW w:w="2835" w:type="dxa"/>
          </w:tcPr>
          <w:p w14:paraId="4A612BD9" w14:textId="22F85EB1" w:rsidR="00FA3B86" w:rsidRPr="00ED4B37" w:rsidRDefault="005F2874">
            <w:r w:rsidRPr="005F2874">
              <w:t>Informe entregado para revisión y aprobación del supervisor.</w:t>
            </w:r>
          </w:p>
        </w:tc>
      </w:tr>
    </w:tbl>
    <w:p w14:paraId="71E11BA6" w14:textId="77777777" w:rsidR="00FA3B86" w:rsidRPr="00ED4B37" w:rsidRDefault="00EC1BA2">
      <w:r w:rsidRPr="00ED4B37">
        <w:br/>
        <w:t>Conclusión:</w:t>
      </w:r>
    </w:p>
    <w:p w14:paraId="63EEA936" w14:textId="06EBF4C4" w:rsidR="00FA3B86" w:rsidRPr="00ED4B37" w:rsidRDefault="00EC1BA2">
      <w:r w:rsidRPr="00ED4B37">
        <w:t>Durante el periodo reportado se desarr</w:t>
      </w:r>
      <w:r w:rsidRPr="00ED4B37">
        <w:t>ollaron las actividades de apoyo administrativo conforme a las obligaciones del contrato, contribuyendo al adecuado funcionamiento de los procesos del Área Administrativa.</w:t>
      </w:r>
    </w:p>
    <w:p w14:paraId="5B59B130" w14:textId="2519B3FC" w:rsidR="00ED4B37" w:rsidRDefault="00906409">
      <w:pPr>
        <w:sectPr w:rsidR="00ED4B37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rPr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144C1007" wp14:editId="3D8ED29D">
            <wp:simplePos x="0" y="0"/>
            <wp:positionH relativeFrom="column">
              <wp:posOffset>0</wp:posOffset>
            </wp:positionH>
            <wp:positionV relativeFrom="paragraph">
              <wp:posOffset>150495</wp:posOffset>
            </wp:positionV>
            <wp:extent cx="1531620" cy="311785"/>
            <wp:effectExtent l="0" t="0" r="0" b="0"/>
            <wp:wrapNone/>
            <wp:docPr id="19884591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459148" name="Imagen 198845914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311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4B37">
        <w:br/>
      </w:r>
      <w:r w:rsidRPr="00ED4B37">
        <w:br/>
      </w:r>
    </w:p>
    <w:p w14:paraId="55DE6AD6" w14:textId="72D87B66" w:rsidR="00FA3B86" w:rsidRPr="00ED4B37" w:rsidRDefault="00EC1BA2">
      <w:r w:rsidRPr="00ED4B37">
        <w:t>______________________________</w:t>
      </w:r>
    </w:p>
    <w:p w14:paraId="0D8AAD4A" w14:textId="1C26AF0D" w:rsidR="00ED4B37" w:rsidRDefault="00ED4B37">
      <w:r w:rsidRPr="00ED4B37">
        <w:t>Firma del contratista:</w:t>
      </w:r>
    </w:p>
    <w:p w14:paraId="7FDA120C" w14:textId="65912D7B" w:rsidR="00ED4B37" w:rsidRDefault="00EC1BA2">
      <w:r w:rsidRPr="00ED4B37">
        <w:t xml:space="preserve">Ana María </w:t>
      </w:r>
      <w:r w:rsidRPr="00ED4B37">
        <w:t>López Moreno</w:t>
      </w:r>
    </w:p>
    <w:p w14:paraId="68E3B0CE" w14:textId="442D3205" w:rsidR="00ED4B37" w:rsidRPr="00ED4B37" w:rsidRDefault="00ED4B37" w:rsidP="00ED4B37">
      <w:r w:rsidRPr="00ED4B37">
        <w:t>______________________________</w:t>
      </w:r>
    </w:p>
    <w:p w14:paraId="6CC12F2D" w14:textId="671352A5" w:rsidR="00ED4B37" w:rsidRDefault="00ED4B37" w:rsidP="00ED4B37">
      <w:r w:rsidRPr="00ED4B37">
        <w:t xml:space="preserve">Firma del </w:t>
      </w:r>
      <w:r>
        <w:t>supervisor</w:t>
      </w:r>
      <w:r w:rsidRPr="00ED4B37">
        <w:t>:</w:t>
      </w:r>
    </w:p>
    <w:p w14:paraId="1AEF68FD" w14:textId="68B075C9" w:rsidR="00ED4B37" w:rsidRDefault="00525CFF">
      <w:pPr>
        <w:sectPr w:rsidR="00ED4B37" w:rsidSect="00ED4B37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  <w:r>
        <w:t>Williams Stevens Hospital Esquivel</w:t>
      </w:r>
    </w:p>
    <w:p w14:paraId="730A3016" w14:textId="77777777" w:rsidR="00ED4B37" w:rsidRDefault="00ED4B37"/>
    <w:sectPr w:rsidR="00ED4B37" w:rsidSect="00ED4B37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A72C4"/>
    <w:rsid w:val="002C00CE"/>
    <w:rsid w:val="002E5B3C"/>
    <w:rsid w:val="00326F90"/>
    <w:rsid w:val="003F24FB"/>
    <w:rsid w:val="004D3439"/>
    <w:rsid w:val="00525CFF"/>
    <w:rsid w:val="005F2874"/>
    <w:rsid w:val="0061112F"/>
    <w:rsid w:val="00750720"/>
    <w:rsid w:val="00906409"/>
    <w:rsid w:val="00AA1D8D"/>
    <w:rsid w:val="00B47730"/>
    <w:rsid w:val="00CB0664"/>
    <w:rsid w:val="00E200C5"/>
    <w:rsid w:val="00E527B5"/>
    <w:rsid w:val="00EC1BA2"/>
    <w:rsid w:val="00ED4B37"/>
    <w:rsid w:val="00FA3B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8DD01F4"/>
  <w14:defaultImageDpi w14:val="300"/>
  <w15:docId w15:val="{E5F8DABB-8009-40FF-BB76-841A1D28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lang w:val="es-US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04C43E-5740-40FB-9E32-E4C9F5E9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482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Ingrid Tatiana Quiroga Caballero</cp:lastModifiedBy>
  <cp:revision>4</cp:revision>
  <dcterms:created xsi:type="dcterms:W3CDTF">2026-03-09T16:39:00Z</dcterms:created>
  <dcterms:modified xsi:type="dcterms:W3CDTF">2026-04-20T20:05:00Z</dcterms:modified>
  <cp:category/>
</cp:coreProperties>
</file>